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20677" w:rsidRPr="00720677" w:rsidRDefault="00720677" w:rsidP="007206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720677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720677">
        <w:rPr>
          <w:rFonts w:ascii="Times New Roman" w:eastAsiaTheme="minorEastAsia" w:hAnsi="Times New Roman"/>
          <w:b/>
          <w:sz w:val="27"/>
          <w:szCs w:val="27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</w:p>
    <w:p w:rsidR="00720677" w:rsidRDefault="00720677" w:rsidP="007206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720677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встановлення 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них </w:t>
      </w:r>
    </w:p>
    <w:p w:rsidR="00C36CA8" w:rsidRPr="00F922E0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ділянок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 п</w:t>
      </w:r>
      <w:r w:rsidR="00A33C55">
        <w:rPr>
          <w:rFonts w:ascii="Times New Roman" w:hAnsi="Times New Roman"/>
          <w:b/>
          <w:bCs/>
          <w:sz w:val="28"/>
          <w:szCs w:val="28"/>
          <w:lang w:val="uk-UA"/>
        </w:rPr>
        <w:t>роектних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дор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іг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, </w:t>
      </w:r>
      <w:bookmarkStart w:id="0" w:name="_GoBack"/>
      <w:bookmarkEnd w:id="0"/>
      <w:r w:rsidR="00A33C55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A33C55">
        <w:rPr>
          <w:rFonts w:ascii="Times New Roman" w:hAnsi="Times New Roman"/>
          <w:b/>
          <w:bCs/>
          <w:sz w:val="28"/>
          <w:szCs w:val="28"/>
          <w:lang w:val="uk-UA"/>
        </w:rPr>
        <w:t>Дніпро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F922E0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Pr="00F922E0" w:rsidRDefault="00C36CA8" w:rsidP="006019FF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A33C55">
        <w:rPr>
          <w:rFonts w:ascii="Times New Roman" w:hAnsi="Times New Roman"/>
          <w:bCs/>
          <w:sz w:val="28"/>
          <w:szCs w:val="28"/>
          <w:lang w:val="uk-UA"/>
        </w:rPr>
        <w:t>СТОВ «Дніпро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встановлення (відновлення) меж земельних ділянок  </w:t>
      </w:r>
      <w:r w:rsidR="00A33C55">
        <w:rPr>
          <w:rFonts w:ascii="Times New Roman" w:hAnsi="Times New Roman"/>
          <w:sz w:val="28"/>
          <w:szCs w:val="28"/>
          <w:lang w:val="uk-UA"/>
        </w:rPr>
        <w:t>проектних до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ріг </w:t>
      </w:r>
      <w:r w:rsidR="00A33C55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A33C5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33C55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>),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36CA8" w:rsidRDefault="00C36CA8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B0C26" w:rsidRPr="00F922E0" w:rsidRDefault="006B0C26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Pr="00F922E0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на виготовлення технічної документації із землеустрою, щодо встановлення (відновлення) меж земельних ділянок  </w:t>
      </w:r>
      <w:r w:rsidR="00A33C55">
        <w:rPr>
          <w:rFonts w:ascii="Times New Roman" w:hAnsi="Times New Roman"/>
          <w:bCs/>
          <w:sz w:val="28"/>
          <w:szCs w:val="28"/>
          <w:lang w:val="uk-UA"/>
        </w:rPr>
        <w:t>проектних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3C55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A33C5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A33C55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>), 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33C55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,00га в польових масивах  земельних ділянок які орендує </w:t>
      </w:r>
      <w:r w:rsidR="00A33C55">
        <w:rPr>
          <w:rFonts w:ascii="Times New Roman" w:hAnsi="Times New Roman"/>
          <w:bCs/>
          <w:sz w:val="28"/>
          <w:szCs w:val="28"/>
          <w:lang w:val="uk-UA"/>
        </w:rPr>
        <w:t>СТОВ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A33C55">
        <w:rPr>
          <w:rFonts w:ascii="Times New Roman" w:hAnsi="Times New Roman"/>
          <w:bCs/>
          <w:sz w:val="28"/>
          <w:szCs w:val="28"/>
          <w:lang w:val="uk-UA"/>
        </w:rPr>
        <w:t>Дніпро</w:t>
      </w:r>
      <w:r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019FF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>Рекомендувати СТОВ «Дніпро» виготовити технічну документацію  відповідно вимог чинного законодавства.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</w:t>
      </w:r>
    </w:p>
    <w:p w:rsidR="00A47668" w:rsidRPr="00F922E0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87494E" w:rsidRDefault="00C36CA8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F922E0">
        <w:rPr>
          <w:sz w:val="28"/>
          <w:szCs w:val="28"/>
        </w:rPr>
        <w:t>Міський  голова                                    С.Волинський</w:t>
      </w: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97B13"/>
    <w:rsid w:val="00317446"/>
    <w:rsid w:val="00385534"/>
    <w:rsid w:val="00402717"/>
    <w:rsid w:val="005A0493"/>
    <w:rsid w:val="006019FF"/>
    <w:rsid w:val="00606D34"/>
    <w:rsid w:val="006B0C26"/>
    <w:rsid w:val="006F5B6A"/>
    <w:rsid w:val="00720677"/>
    <w:rsid w:val="00773856"/>
    <w:rsid w:val="007B4699"/>
    <w:rsid w:val="0081342E"/>
    <w:rsid w:val="00870D21"/>
    <w:rsid w:val="0087494E"/>
    <w:rsid w:val="008A3AE8"/>
    <w:rsid w:val="008D6670"/>
    <w:rsid w:val="00956534"/>
    <w:rsid w:val="00961166"/>
    <w:rsid w:val="00A33C55"/>
    <w:rsid w:val="00A47668"/>
    <w:rsid w:val="00B0621D"/>
    <w:rsid w:val="00B31307"/>
    <w:rsid w:val="00B52E0B"/>
    <w:rsid w:val="00C11A61"/>
    <w:rsid w:val="00C227D5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9C61-4BBA-4DB3-A668-F3E0B429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2021-03-22T10:12:00Z</cp:lastPrinted>
  <dcterms:created xsi:type="dcterms:W3CDTF">2021-03-17T07:40:00Z</dcterms:created>
  <dcterms:modified xsi:type="dcterms:W3CDTF">2021-04-10T15:32:00Z</dcterms:modified>
</cp:coreProperties>
</file>